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E4" w:rsidRPr="001B25E4" w:rsidRDefault="007D2867" w:rsidP="001B25E4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120790206"/>
      <w:bookmarkStart w:id="2" w:name="bwBijlageJ_NE_EU_aan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H</w:t>
      </w:r>
      <w:r w:rsidR="001B25E4"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="001B25E4" w:rsidRPr="001B25E4">
        <w:rPr>
          <w:rFonts w:ascii="Verdana" w:eastAsia="DejaVu Sans" w:hAnsi="Verdana" w:cs="Times New Roman"/>
          <w:color w:val="000000"/>
          <w:sz w:val="24"/>
          <w:lang w:eastAsia="nl-NL"/>
        </w:rPr>
        <w:t>Verklaring inzake de verplichtingen op het gebied van milieu-, sociaal en arbeidsrecht</w:t>
      </w:r>
      <w:bookmarkEnd w:id="0"/>
      <w:bookmarkEnd w:id="1"/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bookmarkStart w:id="3" w:name="bwBijlageJ_NE_EU_aan_tekst"/>
      <w:bookmarkEnd w:id="2"/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Naam en adres van de onderneming: </w:t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Inschrijvingsnummer Kamer van Koophandel (inschrijvingsnummer van het handelsregister of een overeenkomstig register van het land van vestiging van de onderneming):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Contactpersoon van de onderneming (naam, email, telefoon):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Ondergetekende verklaart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/>
          <w:bCs/>
          <w:color w:val="000000"/>
          <w:lang w:eastAsia="nl-NL"/>
        </w:rPr>
        <w:t>Ondertekening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Deze verklaring dient 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door de inschrijver en in geval van een samenwerkingsverband van ondernemers,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al dan niet een vennootschap onder firma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, </w:t>
      </w:r>
      <w:r w:rsidRPr="001B25E4">
        <w:rPr>
          <w:rFonts w:ascii="Verdana" w:eastAsia="DejaVu Sans" w:hAnsi="Verdana" w:cs="V&amp;W Syntax (Adobe)"/>
          <w:color w:val="000000"/>
          <w:u w:val="single"/>
          <w:lang w:eastAsia="nl-NL"/>
        </w:rPr>
        <w:t>alle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 inschrijvers,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digitaal te worden ondertekend conform paragraaf </w:t>
      </w:r>
      <w:bookmarkStart w:id="4" w:name="bwParagraaf_nr_631_10"/>
      <w:r w:rsidRPr="001B25E4">
        <w:rPr>
          <w:rFonts w:ascii="Verdana" w:eastAsia="DejaVu Sans" w:hAnsi="Verdana" w:cs="Times New Roman"/>
          <w:color w:val="000000"/>
          <w:lang w:eastAsia="nl-NL"/>
        </w:rPr>
        <w:t>4.3.1</w:t>
      </w:r>
      <w:bookmarkEnd w:id="4"/>
      <w:r w:rsidRPr="001B25E4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bookmarkEnd w:id="3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5E4" w:rsidRDefault="001B25E4" w:rsidP="0088501B">
      <w:r>
        <w:separator/>
      </w:r>
    </w:p>
  </w:endnote>
  <w:endnote w:type="continuationSeparator" w:id="0">
    <w:p w:rsidR="001B25E4" w:rsidRDefault="001B25E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5E4" w:rsidRDefault="001B25E4" w:rsidP="0088501B">
      <w:r>
        <w:separator/>
      </w:r>
    </w:p>
  </w:footnote>
  <w:footnote w:type="continuationSeparator" w:id="0">
    <w:p w:rsidR="001B25E4" w:rsidRDefault="001B25E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67" w:rsidRDefault="007D2867">
    <w:pPr>
      <w:pStyle w:val="Koptekst"/>
    </w:pPr>
    <w:r>
      <w:t>Z</w:t>
    </w:r>
    <w:r w:rsidR="005161B1">
      <w:t>aaknummer 31184713</w:t>
    </w:r>
    <w:r>
      <w:t xml:space="preserve"> | Levering </w:t>
    </w:r>
    <w:r w:rsidR="00D3005D">
      <w:t>t</w:t>
    </w:r>
    <w:r w:rsidR="005161B1">
      <w:t xml:space="preserve">onnen </w:t>
    </w:r>
    <w:r w:rsidR="00D3005D">
      <w:t xml:space="preserve">t.b.v. drijvende </w:t>
    </w:r>
    <w:r w:rsidR="00D3005D">
      <w:t>v</w:t>
    </w:r>
    <w:bookmarkStart w:id="5" w:name="_GoBack"/>
    <w:bookmarkEnd w:id="5"/>
    <w:r>
      <w:t>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E4"/>
    <w:rsid w:val="00043163"/>
    <w:rsid w:val="00056D70"/>
    <w:rsid w:val="000B3F94"/>
    <w:rsid w:val="000D5574"/>
    <w:rsid w:val="000E1F3B"/>
    <w:rsid w:val="00173156"/>
    <w:rsid w:val="001B25E4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161B1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D286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64DFA"/>
    <w:rsid w:val="00B72222"/>
    <w:rsid w:val="00B80650"/>
    <w:rsid w:val="00C36FAA"/>
    <w:rsid w:val="00C71133"/>
    <w:rsid w:val="00CA55CC"/>
    <w:rsid w:val="00CB3317"/>
    <w:rsid w:val="00D3005D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D60DDC"/>
  <w15:chartTrackingRefBased/>
  <w15:docId w15:val="{92905760-2EC4-4ACC-B889-33180A52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2022-12-20T08:50:00Z</dcterms:created>
  <dcterms:modified xsi:type="dcterms:W3CDTF">2023-04-17T14:35:00Z</dcterms:modified>
</cp:coreProperties>
</file>